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54" w:rsidRPr="00453DF7" w:rsidRDefault="00663154" w:rsidP="00663154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53DF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7</w:t>
      </w:r>
    </w:p>
    <w:p w:rsidR="00663154" w:rsidRDefault="003F6AAE" w:rsidP="00663154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453DF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663154" w:rsidRPr="00AB2B32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="00663154" w:rsidRPr="00AB2B32">
        <w:rPr>
          <w:sz w:val="28"/>
          <w:szCs w:val="28"/>
        </w:rPr>
        <w:t>о порядке рассмотрения обращений граждан в администрации муниципального образования Новокубанский район</w:t>
      </w:r>
    </w:p>
    <w:p w:rsidR="00663154" w:rsidRDefault="00663154" w:rsidP="00663154">
      <w:pPr>
        <w:jc w:val="center"/>
        <w:rPr>
          <w:b/>
          <w:sz w:val="28"/>
          <w:szCs w:val="28"/>
        </w:rPr>
      </w:pPr>
    </w:p>
    <w:p w:rsidR="00663154" w:rsidRPr="003F65B8" w:rsidRDefault="00663154" w:rsidP="0066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B8">
        <w:rPr>
          <w:rFonts w:ascii="Times New Roman" w:hAnsi="Times New Roman" w:cs="Times New Roman"/>
          <w:b/>
          <w:sz w:val="28"/>
          <w:szCs w:val="28"/>
        </w:rPr>
        <w:t xml:space="preserve">ФОРМА КАРТОЧКИ </w:t>
      </w:r>
      <w:r>
        <w:rPr>
          <w:rFonts w:ascii="Times New Roman" w:hAnsi="Times New Roman" w:cs="Times New Roman"/>
          <w:b/>
          <w:sz w:val="28"/>
          <w:szCs w:val="28"/>
        </w:rPr>
        <w:t>ВЫЕЗДНОГО</w:t>
      </w:r>
      <w:r w:rsidRPr="003F65B8">
        <w:rPr>
          <w:rFonts w:ascii="Times New Roman" w:hAnsi="Times New Roman" w:cs="Times New Roman"/>
          <w:b/>
          <w:sz w:val="28"/>
          <w:szCs w:val="28"/>
        </w:rPr>
        <w:t xml:space="preserve"> ПРИЕМА</w:t>
      </w:r>
    </w:p>
    <w:p w:rsidR="00663154" w:rsidRPr="003F65B8" w:rsidRDefault="00663154" w:rsidP="0066315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3" w:type="dxa"/>
        <w:tblInd w:w="-318" w:type="dxa"/>
        <w:tblLayout w:type="fixed"/>
        <w:tblLook w:val="0000"/>
      </w:tblPr>
      <w:tblGrid>
        <w:gridCol w:w="5973"/>
        <w:gridCol w:w="4090"/>
      </w:tblGrid>
      <w:tr w:rsidR="00663154" w:rsidRPr="003F65B8" w:rsidTr="00D57C25">
        <w:trPr>
          <w:trHeight w:val="1955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3C" w:rsidRPr="00D57C25" w:rsidRDefault="00663154" w:rsidP="00C550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ВЫЕЗДНОЙ ПРИЕМ</w:t>
            </w:r>
          </w:p>
          <w:p w:rsidR="00D57C25" w:rsidRPr="00D57C25" w:rsidRDefault="00D57C25" w:rsidP="00C550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</w:t>
            </w:r>
          </w:p>
          <w:p w:rsidR="00663154" w:rsidRPr="00D57C25" w:rsidRDefault="00663154" w:rsidP="00C5503C">
            <w:p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(должность)ФИО</w:t>
            </w:r>
          </w:p>
          <w:p w:rsidR="00D57C25" w:rsidRPr="00D57C25" w:rsidRDefault="00D57C25" w:rsidP="00C5503C">
            <w:p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В ___________________________________________________________________</w:t>
            </w:r>
          </w:p>
          <w:p w:rsidR="00D57C25" w:rsidRPr="00C5503C" w:rsidRDefault="00D57C25" w:rsidP="00C5503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(наименование поселения, населенного пункта)</w:t>
            </w:r>
          </w:p>
        </w:tc>
      </w:tr>
      <w:tr w:rsidR="00663154" w:rsidRPr="003F65B8" w:rsidTr="00C5503C">
        <w:trPr>
          <w:trHeight w:val="270"/>
        </w:trPr>
        <w:tc>
          <w:tcPr>
            <w:tcW w:w="5973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C5503C" w:rsidRDefault="00663154" w:rsidP="00C550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663154" w:rsidRPr="003F65B8" w:rsidRDefault="00612D53" w:rsidP="00612D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Новокубанского городского поселения</w:t>
            </w:r>
            <w:r w:rsidR="00663154"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Новокубанск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663154"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090" w:type="dxa"/>
            <w:vMerge w:val="restart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663154" w:rsidRPr="00D57C25" w:rsidRDefault="00663154" w:rsidP="00EE38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7C25">
              <w:rPr>
                <w:rFonts w:ascii="Times New Roman" w:hAnsi="Times New Roman" w:cs="Times New Roman"/>
                <w:szCs w:val="28"/>
              </w:rPr>
              <w:t xml:space="preserve">Место </w:t>
            </w:r>
          </w:p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szCs w:val="28"/>
              </w:rPr>
              <w:t>для регистрационного штрих-кода</w:t>
            </w:r>
          </w:p>
        </w:tc>
      </w:tr>
      <w:tr w:rsidR="00663154" w:rsidRPr="003F65B8" w:rsidTr="00C5503C">
        <w:trPr>
          <w:trHeight w:val="315"/>
        </w:trPr>
        <w:tc>
          <w:tcPr>
            <w:tcW w:w="5973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663154" w:rsidRPr="003F65B8" w:rsidRDefault="00663154" w:rsidP="00EE3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РЕГИСТРАЦИОННО-КОНТРОЛЬНАЯ КАРТОЧКА</w:t>
            </w:r>
          </w:p>
        </w:tc>
        <w:tc>
          <w:tcPr>
            <w:tcW w:w="4090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3154" w:rsidRPr="003F65B8" w:rsidTr="00C5503C">
        <w:trPr>
          <w:trHeight w:val="665"/>
        </w:trPr>
        <w:tc>
          <w:tcPr>
            <w:tcW w:w="5973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663154" w:rsidRPr="003F65B8" w:rsidRDefault="00663154" w:rsidP="00EE3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ПРИЕМА «____»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____ г.</w:t>
            </w:r>
          </w:p>
        </w:tc>
        <w:tc>
          <w:tcPr>
            <w:tcW w:w="4090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3154" w:rsidRPr="003F65B8" w:rsidTr="00C5503C">
        <w:trPr>
          <w:trHeight w:val="418"/>
        </w:trPr>
        <w:tc>
          <w:tcPr>
            <w:tcW w:w="1006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503C" w:rsidRPr="00C5503C" w:rsidRDefault="00C5503C" w:rsidP="00C5503C">
      <w:pPr>
        <w:jc w:val="center"/>
        <w:rPr>
          <w:rFonts w:ascii="Times New Roman" w:hAnsi="Times New Roman" w:cs="Times New Roman"/>
          <w:szCs w:val="28"/>
        </w:rPr>
      </w:pPr>
      <w:r w:rsidRPr="00C5503C">
        <w:rPr>
          <w:rFonts w:ascii="Times New Roman" w:hAnsi="Times New Roman" w:cs="Times New Roman"/>
          <w:szCs w:val="28"/>
        </w:rPr>
        <w:t>(фамилия, имя, отчество (при наличии))</w:t>
      </w:r>
    </w:p>
    <w:p w:rsidR="00C5503C" w:rsidRPr="001B55AC" w:rsidRDefault="00C5503C" w:rsidP="00C5503C">
      <w:pPr>
        <w:pStyle w:val="a4"/>
        <w:shd w:val="clear" w:color="auto" w:fill="auto"/>
        <w:spacing w:before="0" w:after="0" w:line="240" w:lineRule="auto"/>
        <w:ind w:firstLine="0"/>
        <w:jc w:val="left"/>
        <w:rPr>
          <w:rFonts w:eastAsia="Arial Unicode MS"/>
          <w:color w:val="000000"/>
          <w:sz w:val="28"/>
          <w:szCs w:val="28"/>
          <w:lang w:eastAsia="ru-RU"/>
        </w:rPr>
      </w:pPr>
      <w:r w:rsidRPr="001B55AC">
        <w:rPr>
          <w:rFonts w:eastAsia="Arial Unicode MS"/>
          <w:color w:val="000000"/>
          <w:sz w:val="28"/>
          <w:szCs w:val="28"/>
          <w:lang w:eastAsia="ru-RU"/>
        </w:rPr>
        <w:t>Адрес места жительства или адрес электронной почты</w:t>
      </w:r>
    </w:p>
    <w:p w:rsidR="00C5503C" w:rsidRPr="001B55AC" w:rsidRDefault="00C5503C" w:rsidP="00C5503C">
      <w:pPr>
        <w:pStyle w:val="a4"/>
        <w:shd w:val="clear" w:color="auto" w:fill="auto"/>
        <w:spacing w:before="0" w:after="0" w:line="240" w:lineRule="auto"/>
        <w:ind w:firstLine="0"/>
        <w:jc w:val="left"/>
        <w:rPr>
          <w:color w:val="00B050"/>
          <w:sz w:val="28"/>
          <w:szCs w:val="28"/>
        </w:rPr>
      </w:pPr>
      <w:r w:rsidRPr="001B55AC">
        <w:rPr>
          <w:color w:val="00B050"/>
          <w:sz w:val="28"/>
          <w:szCs w:val="28"/>
        </w:rPr>
        <w:t>____________________________________________________________________</w:t>
      </w:r>
    </w:p>
    <w:p w:rsidR="00C5503C" w:rsidRPr="00C5503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C5503C">
        <w:rPr>
          <w:rFonts w:ascii="Times New Roman" w:hAnsi="Times New Roman" w:cs="Times New Roman"/>
          <w:szCs w:val="28"/>
        </w:rPr>
        <w:t>(при наличии)________________________________________________</w:t>
      </w:r>
    </w:p>
    <w:p w:rsidR="00C5503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автора __________________________________________________________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Содержание вопроса 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Исполнитель  _______________________________________________________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Резолюция __________________________________________________________</w:t>
      </w:r>
    </w:p>
    <w:p w:rsidR="00C5503C" w:rsidRPr="001B55AC" w:rsidRDefault="00C5503C" w:rsidP="003372E7">
      <w:r w:rsidRPr="001B55AC">
        <w:t>_______________________________________________________________________________________________________________________________________</w:t>
      </w:r>
    </w:p>
    <w:p w:rsidR="00C5503C" w:rsidRPr="001B55AC" w:rsidRDefault="00C5503C" w:rsidP="003372E7">
      <w:pPr>
        <w:pBdr>
          <w:bottom w:val="single" w:sz="12" w:space="3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Автор резолюции: __________________________( ______________________)</w:t>
      </w:r>
    </w:p>
    <w:p w:rsidR="00C5503C" w:rsidRDefault="00C5503C" w:rsidP="003372E7">
      <w:pPr>
        <w:pBdr>
          <w:bottom w:val="single" w:sz="12" w:space="31" w:color="auto"/>
        </w:pBdr>
        <w:ind w:firstLine="708"/>
        <w:jc w:val="center"/>
        <w:rPr>
          <w:rFonts w:ascii="Times New Roman" w:hAnsi="Times New Roman" w:cs="Times New Roman"/>
          <w:sz w:val="22"/>
          <w:szCs w:val="28"/>
        </w:rPr>
      </w:pPr>
      <w:r w:rsidRPr="001B55AC">
        <w:rPr>
          <w:rFonts w:ascii="Times New Roman" w:hAnsi="Times New Roman" w:cs="Times New Roman"/>
          <w:sz w:val="22"/>
          <w:szCs w:val="28"/>
        </w:rPr>
        <w:t>Подпись (ФИО)</w:t>
      </w:r>
    </w:p>
    <w:p w:rsidR="00C5503C" w:rsidRDefault="00C5503C" w:rsidP="00D57C25">
      <w:pPr>
        <w:pBdr>
          <w:bottom w:val="single" w:sz="12" w:space="31" w:color="auto"/>
        </w:pBdr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pacing w:val="4"/>
          <w:sz w:val="28"/>
          <w:szCs w:val="28"/>
        </w:rPr>
        <w:t>Срок исполнения</w:t>
      </w:r>
      <w:r w:rsidRPr="001B55AC">
        <w:rPr>
          <w:rFonts w:ascii="Times New Roman" w:hAnsi="Times New Roman" w:cs="Times New Roman"/>
          <w:sz w:val="28"/>
          <w:szCs w:val="28"/>
        </w:rPr>
        <w:t xml:space="preserve">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5503C" w:rsidRDefault="00C5503C" w:rsidP="003372E7">
      <w:pPr>
        <w:tabs>
          <w:tab w:val="left" w:pos="617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3154" w:rsidRPr="00C5503C" w:rsidRDefault="00C5503C" w:rsidP="00C5503C">
      <w:pPr>
        <w:tabs>
          <w:tab w:val="left" w:pos="6171"/>
        </w:tabs>
        <w:rPr>
          <w:rFonts w:ascii="Times New Roman" w:hAnsi="Times New Roman" w:cs="Times New Roman"/>
        </w:rPr>
      </w:pPr>
      <w:r w:rsidRPr="00C5503C">
        <w:rPr>
          <w:rFonts w:ascii="Times New Roman" w:hAnsi="Times New Roman" w:cs="Times New Roman"/>
        </w:rPr>
        <w:lastRenderedPageBreak/>
        <w:t>Оборотная сторона карточки</w:t>
      </w:r>
    </w:p>
    <w:tbl>
      <w:tblPr>
        <w:tblW w:w="9923" w:type="dxa"/>
        <w:tblInd w:w="-34" w:type="dxa"/>
        <w:tblLayout w:type="fixed"/>
        <w:tblLook w:val="04A0"/>
      </w:tblPr>
      <w:tblGrid>
        <w:gridCol w:w="1985"/>
        <w:gridCol w:w="362"/>
        <w:gridCol w:w="595"/>
        <w:gridCol w:w="554"/>
        <w:gridCol w:w="383"/>
        <w:gridCol w:w="383"/>
        <w:gridCol w:w="272"/>
        <w:gridCol w:w="111"/>
        <w:gridCol w:w="383"/>
        <w:gridCol w:w="1068"/>
        <w:gridCol w:w="383"/>
        <w:gridCol w:w="40"/>
        <w:gridCol w:w="196"/>
        <w:gridCol w:w="78"/>
        <w:gridCol w:w="351"/>
        <w:gridCol w:w="97"/>
        <w:gridCol w:w="236"/>
        <w:gridCol w:w="429"/>
        <w:gridCol w:w="154"/>
        <w:gridCol w:w="906"/>
        <w:gridCol w:w="390"/>
        <w:gridCol w:w="39"/>
        <w:gridCol w:w="245"/>
        <w:gridCol w:w="283"/>
      </w:tblGrid>
      <w:tr w:rsidR="00663154" w:rsidRPr="0012076C" w:rsidTr="00EE3825">
        <w:trPr>
          <w:trHeight w:val="315"/>
        </w:trPr>
        <w:tc>
          <w:tcPr>
            <w:tcW w:w="99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 ИСПОЛНЕНИЯ</w:t>
            </w:r>
          </w:p>
        </w:tc>
      </w:tr>
      <w:tr w:rsidR="00663154" w:rsidRPr="0012076C" w:rsidTr="00EE3825">
        <w:trPr>
          <w:trHeight w:val="418"/>
        </w:trPr>
        <w:tc>
          <w:tcPr>
            <w:tcW w:w="34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Дата передачи исполнителю</w:t>
            </w:r>
          </w:p>
        </w:tc>
        <w:tc>
          <w:tcPr>
            <w:tcW w:w="3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 xml:space="preserve">Кому направлено </w:t>
            </w:r>
          </w:p>
        </w:tc>
        <w:tc>
          <w:tcPr>
            <w:tcW w:w="340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63154" w:rsidRPr="0012076C" w:rsidTr="00EE3825">
        <w:trPr>
          <w:trHeight w:val="418"/>
        </w:trPr>
        <w:tc>
          <w:tcPr>
            <w:tcW w:w="34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gridAfter w:val="2"/>
          <w:wAfter w:w="528" w:type="dxa"/>
          <w:trHeight w:val="360"/>
        </w:trPr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Когда фактически рассмотрено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30"/>
        </w:trPr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(результат рассмотрени</w:t>
            </w: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я):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663154" w:rsidRPr="0012076C" w:rsidTr="00EE3825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подпись заявителя  (разъяснено)           __________________________         ___________________________</w:t>
            </w:r>
          </w:p>
        </w:tc>
      </w:tr>
      <w:tr w:rsidR="00663154" w:rsidRPr="0012076C" w:rsidTr="00EE3825">
        <w:trPr>
          <w:gridAfter w:val="3"/>
          <w:wAfter w:w="567" w:type="dxa"/>
          <w:trHeight w:val="315"/>
        </w:trPr>
        <w:tc>
          <w:tcPr>
            <w:tcW w:w="45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 контроля снял:</w:t>
            </w: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154" w:rsidRDefault="00663154" w:rsidP="00663154">
      <w:pPr>
        <w:pStyle w:val="2"/>
        <w:tabs>
          <w:tab w:val="left" w:pos="7797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7C25">
        <w:rPr>
          <w:rFonts w:ascii="Times New Roman" w:hAnsi="Times New Roman" w:cs="Times New Roman"/>
          <w:sz w:val="24"/>
          <w:szCs w:val="28"/>
        </w:rPr>
        <w:t>(ФИО)</w:t>
      </w:r>
      <w:r w:rsidRPr="00D57C25">
        <w:rPr>
          <w:rFonts w:ascii="Times New Roman" w:hAnsi="Times New Roman" w:cs="Times New Roman"/>
          <w:sz w:val="24"/>
          <w:szCs w:val="28"/>
        </w:rPr>
        <w:tab/>
        <w:t>(подпись)</w:t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</w:p>
    <w:p w:rsidR="00612D53" w:rsidRDefault="00612D53" w:rsidP="00612D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612D53" w:rsidRDefault="00612D53" w:rsidP="00612D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12D53" w:rsidRDefault="00612D53" w:rsidP="00612D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</w:t>
      </w:r>
    </w:p>
    <w:p w:rsidR="00800E87" w:rsidRPr="003F65B8" w:rsidRDefault="00612D53" w:rsidP="00612D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B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800E87" w:rsidRPr="003F65B8" w:rsidSect="00EE382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73" w:rsidRDefault="004B4873" w:rsidP="00B556F7">
      <w:r>
        <w:separator/>
      </w:r>
    </w:p>
  </w:endnote>
  <w:endnote w:type="continuationSeparator" w:id="1">
    <w:p w:rsidR="004B4873" w:rsidRDefault="004B4873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73" w:rsidRDefault="004B4873" w:rsidP="00B556F7">
      <w:r>
        <w:separator/>
      </w:r>
    </w:p>
  </w:footnote>
  <w:footnote w:type="continuationSeparator" w:id="1">
    <w:p w:rsidR="004B4873" w:rsidRDefault="004B4873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8F6DF7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3F6AAE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D4FFD"/>
    <w:rsid w:val="000E61C9"/>
    <w:rsid w:val="0012076C"/>
    <w:rsid w:val="001367BC"/>
    <w:rsid w:val="001A402D"/>
    <w:rsid w:val="001B55AC"/>
    <w:rsid w:val="001C2ACC"/>
    <w:rsid w:val="001C76EA"/>
    <w:rsid w:val="00207AD4"/>
    <w:rsid w:val="00211F27"/>
    <w:rsid w:val="00244ABE"/>
    <w:rsid w:val="00257AA8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3F6AAE"/>
    <w:rsid w:val="00412E21"/>
    <w:rsid w:val="004173F6"/>
    <w:rsid w:val="0042523F"/>
    <w:rsid w:val="00453DF7"/>
    <w:rsid w:val="004918B8"/>
    <w:rsid w:val="004B4873"/>
    <w:rsid w:val="005025C0"/>
    <w:rsid w:val="0052077C"/>
    <w:rsid w:val="00527502"/>
    <w:rsid w:val="00534310"/>
    <w:rsid w:val="005F4B90"/>
    <w:rsid w:val="00612D53"/>
    <w:rsid w:val="00631EEF"/>
    <w:rsid w:val="00663154"/>
    <w:rsid w:val="0068307E"/>
    <w:rsid w:val="006B3638"/>
    <w:rsid w:val="007216A6"/>
    <w:rsid w:val="00750578"/>
    <w:rsid w:val="00800E87"/>
    <w:rsid w:val="00880B59"/>
    <w:rsid w:val="008810D6"/>
    <w:rsid w:val="00882BC1"/>
    <w:rsid w:val="008A0E09"/>
    <w:rsid w:val="008D107D"/>
    <w:rsid w:val="008F6DF7"/>
    <w:rsid w:val="008F7C90"/>
    <w:rsid w:val="009131C2"/>
    <w:rsid w:val="0093727E"/>
    <w:rsid w:val="009758F4"/>
    <w:rsid w:val="00981596"/>
    <w:rsid w:val="009815F4"/>
    <w:rsid w:val="009902B4"/>
    <w:rsid w:val="009C5BA9"/>
    <w:rsid w:val="00A03006"/>
    <w:rsid w:val="00A3039B"/>
    <w:rsid w:val="00A30C06"/>
    <w:rsid w:val="00A3777B"/>
    <w:rsid w:val="00A62754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82B34"/>
    <w:rsid w:val="00D90216"/>
    <w:rsid w:val="00D9035F"/>
    <w:rsid w:val="00DD6C11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82B3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2B34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7</cp:revision>
  <cp:lastPrinted>2024-05-02T09:48:00Z</cp:lastPrinted>
  <dcterms:created xsi:type="dcterms:W3CDTF">2022-06-09T14:58:00Z</dcterms:created>
  <dcterms:modified xsi:type="dcterms:W3CDTF">2024-05-02T09:48:00Z</dcterms:modified>
</cp:coreProperties>
</file>